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055" w:rsidRPr="005518A4" w:rsidRDefault="00357055" w:rsidP="00357055">
      <w:pPr>
        <w:pStyle w:val="BijlageGenummerdKop"/>
        <w:ind w:firstLine="0"/>
      </w:pPr>
      <w:bookmarkStart w:id="0" w:name="_Toc34203124"/>
      <w:bookmarkStart w:id="1" w:name="_Toc232580350"/>
      <w:bookmarkStart w:id="2" w:name="_Toc232582939"/>
      <w:bookmarkStart w:id="3" w:name="_Toc232586989"/>
      <w:bookmarkStart w:id="4" w:name="bwKopBijlage_A"/>
      <w:r w:rsidRPr="005518A4">
        <w:t>Aanmeldingsformulier</w:t>
      </w:r>
      <w:bookmarkEnd w:id="0"/>
    </w:p>
    <w:p w:rsidR="00357055" w:rsidRPr="005518A4" w:rsidRDefault="00357055" w:rsidP="00685737">
      <w:pPr>
        <w:rPr>
          <w:rFonts w:cs="V&amp;W Syntax (Adobe)"/>
          <w:color w:val="000000"/>
          <w:lang w:val="nl-NL"/>
        </w:rPr>
      </w:pPr>
      <w:bookmarkStart w:id="5" w:name="bwBijl_A_AP_NO_CD_blok1"/>
      <w:bookmarkEnd w:id="1"/>
      <w:bookmarkEnd w:id="2"/>
      <w:bookmarkEnd w:id="3"/>
      <w:bookmarkEnd w:id="4"/>
      <w:r w:rsidRPr="005518A4">
        <w:rPr>
          <w:rFonts w:cs="V&amp;W Syntax (Adobe)"/>
          <w:color w:val="000000"/>
          <w:lang w:val="nl-NL"/>
        </w:rPr>
        <w:t xml:space="preserve">Ter zake van de </w:t>
      </w:r>
      <w:bookmarkStart w:id="6" w:name="bwBijl_A_AP_NO_CD_GG0_uit"/>
      <w:r w:rsidRPr="005518A4">
        <w:rPr>
          <w:rFonts w:cs="V&amp;W Syntax (Adobe)"/>
          <w:color w:val="000000"/>
          <w:lang w:val="nl-NL"/>
        </w:rPr>
        <w:t xml:space="preserve">selectie voor </w:t>
      </w:r>
      <w:bookmarkEnd w:id="6"/>
      <w:r w:rsidRPr="005518A4">
        <w:rPr>
          <w:rFonts w:cs="V&amp;W Syntax (Adobe)"/>
          <w:color w:val="000000"/>
          <w:lang w:val="nl-NL"/>
        </w:rPr>
        <w:t xml:space="preserve">de aanbesteding volgens de </w:t>
      </w:r>
      <w:bookmarkStart w:id="7" w:name="bwBijl_A_AP_NO"/>
      <w:r w:rsidRPr="005518A4">
        <w:rPr>
          <w:rFonts w:cs="V&amp;W Syntax (Adobe)"/>
          <w:color w:val="000000"/>
          <w:lang w:val="nl-NL"/>
        </w:rPr>
        <w:t>niet-openbare procedure</w:t>
      </w:r>
      <w:bookmarkStart w:id="8" w:name="bwBijl_A_AP_CD"/>
      <w:bookmarkEnd w:id="7"/>
      <w:r w:rsidRPr="005518A4">
        <w:rPr>
          <w:rFonts w:cs="V&amp;W Syntax (Adobe)"/>
          <w:vanish/>
          <w:color w:val="E0E0E0"/>
          <w:lang w:val="nl-NL"/>
        </w:rPr>
        <w:t>concurrentiegerichte dialoog</w:t>
      </w:r>
      <w:bookmarkEnd w:id="8"/>
      <w:r w:rsidRPr="005518A4">
        <w:rPr>
          <w:rFonts w:cs="V&amp;W Syntax (Adobe)"/>
          <w:color w:val="000000"/>
          <w:lang w:val="nl-NL"/>
        </w:rPr>
        <w:t xml:space="preserve">, zoals omschreven in hoofdstuk </w:t>
      </w:r>
      <w:bookmarkStart w:id="9" w:name="bwBijl_A_AP_NO_2"/>
      <w:r w:rsidRPr="005518A4">
        <w:rPr>
          <w:rFonts w:cs="V&amp;W Syntax (Adobe)"/>
          <w:color w:val="000000"/>
          <w:lang w:val="nl-NL"/>
        </w:rPr>
        <w:t>3</w:t>
      </w:r>
      <w:bookmarkStart w:id="10" w:name="bwBijl_A_AP_CD_2"/>
      <w:bookmarkEnd w:id="9"/>
      <w:r w:rsidRPr="005518A4">
        <w:rPr>
          <w:rFonts w:cs="V&amp;W Syntax (Adobe)"/>
          <w:vanish/>
          <w:color w:val="E0E0E0"/>
          <w:lang w:val="nl-NL"/>
        </w:rPr>
        <w:t>4</w:t>
      </w:r>
      <w:bookmarkEnd w:id="10"/>
      <w:r w:rsidRPr="005518A4">
        <w:rPr>
          <w:rFonts w:cs="V&amp;W Syntax (Adobe)"/>
          <w:color w:val="000000"/>
          <w:lang w:val="nl-NL"/>
        </w:rPr>
        <w:t xml:space="preserve"> van het ARW 2016, van de opdracht met zaaknummer </w:t>
      </w:r>
      <w:r w:rsidR="00685737" w:rsidRPr="00685737">
        <w:rPr>
          <w:color w:val="000000"/>
          <w:lang w:val="nl-NL"/>
        </w:rPr>
        <w:t>31160229 voor het Beheer &amp; Onderhoud Landelijk Meetnet Water Fase 2.</w:t>
      </w:r>
      <w:bookmarkStart w:id="11" w:name="_GoBack"/>
      <w:bookmarkEnd w:id="11"/>
    </w:p>
    <w:p w:rsidR="00357055" w:rsidRPr="005518A4" w:rsidRDefault="00357055" w:rsidP="00357055">
      <w:pPr>
        <w:spacing w:line="260" w:lineRule="atLeast"/>
        <w:ind w:left="1418"/>
        <w:rPr>
          <w:rFonts w:cs="Verdana"/>
          <w:color w:val="000000"/>
          <w:highlight w:val="green"/>
          <w:lang w:val="nl-NL"/>
        </w:rPr>
      </w:pPr>
    </w:p>
    <w:p w:rsidR="00685737" w:rsidRPr="00685737" w:rsidRDefault="00357055" w:rsidP="00685737">
      <w:pPr>
        <w:numPr>
          <w:ilvl w:val="0"/>
          <w:numId w:val="33"/>
        </w:numPr>
        <w:tabs>
          <w:tab w:val="left" w:pos="2098"/>
        </w:tabs>
        <w:ind w:left="0" w:hanging="312"/>
        <w:rPr>
          <w:rFonts w:eastAsia="Calibri" w:cs="Verdana"/>
          <w:color w:val="000000"/>
          <w:lang w:val="nl-NL"/>
        </w:rPr>
      </w:pPr>
      <w:r w:rsidRPr="005518A4">
        <w:rPr>
          <w:rFonts w:cs="Verdana"/>
          <w:b/>
          <w:bCs/>
          <w:color w:val="000000"/>
          <w:lang w:val="nl-NL"/>
        </w:rPr>
        <w:t xml:space="preserve">Gegevens aanbesteder: </w:t>
      </w:r>
      <w:bookmarkStart w:id="12" w:name="bwBijl_A_AP_NO_CD_HT_1"/>
      <w:r w:rsidRPr="005518A4">
        <w:rPr>
          <w:rStyle w:val="Verborgentekst"/>
          <w:lang w:val="nl-NL"/>
        </w:rPr>
        <w:t xml:space="preserve">(in te vullen door de aanbesteder) </w:t>
      </w:r>
      <w:bookmarkEnd w:id="12"/>
      <w:r w:rsidRPr="005518A4">
        <w:rPr>
          <w:rFonts w:cs="Verdana"/>
          <w:b/>
          <w:bCs/>
          <w:color w:val="000000"/>
          <w:lang w:val="nl-NL"/>
        </w:rPr>
        <w:br/>
      </w:r>
      <w:r w:rsidRPr="005518A4">
        <w:rPr>
          <w:color w:val="000000"/>
          <w:lang w:val="nl-NL"/>
        </w:rPr>
        <w:t xml:space="preserve">Rijkswaterstaat </w:t>
      </w:r>
      <w:bookmarkStart w:id="13" w:name="bwBijl_A_AP_NO_CD_3"/>
      <w:bookmarkStart w:id="14" w:name="bwBijl_A_AP_NO_CD_HT_2"/>
      <w:r w:rsidR="00685737">
        <w:rPr>
          <w:color w:val="000000"/>
          <w:lang w:val="nl-NL"/>
        </w:rPr>
        <w:t>Centrale Informatievoorziening</w:t>
      </w:r>
      <w:bookmarkEnd w:id="13"/>
      <w:r w:rsidR="00685737" w:rsidRPr="00685737">
        <w:rPr>
          <w:rFonts w:eastAsia="Calibri" w:cs="Verdana"/>
          <w:color w:val="000000"/>
          <w:lang w:val="nl-NL"/>
        </w:rPr>
        <w:t xml:space="preserve"> </w:t>
      </w:r>
    </w:p>
    <w:p w:rsidR="00685737" w:rsidRPr="00685737" w:rsidRDefault="00685737" w:rsidP="00685737">
      <w:pPr>
        <w:tabs>
          <w:tab w:val="left" w:pos="2098"/>
        </w:tabs>
        <w:autoSpaceDE w:val="0"/>
        <w:autoSpaceDN w:val="0"/>
        <w:adjustRightInd w:val="0"/>
        <w:rPr>
          <w:rFonts w:eastAsia="Calibri" w:cs="Verdana"/>
          <w:noProof/>
          <w:color w:val="000000"/>
          <w:lang w:val="nl-NL"/>
        </w:rPr>
      </w:pPr>
      <w:r w:rsidRPr="00685737">
        <w:rPr>
          <w:rFonts w:eastAsia="Calibri" w:cs="Verdana"/>
          <w:noProof/>
          <w:color w:val="000000"/>
          <w:lang w:val="nl-NL"/>
        </w:rPr>
        <w:t>Adres:</w:t>
      </w:r>
      <w:r w:rsidRPr="00685737">
        <w:rPr>
          <w:rFonts w:eastAsia="Calibri" w:cs="Verdana"/>
          <w:noProof/>
          <w:color w:val="000000"/>
          <w:lang w:val="nl-NL"/>
        </w:rPr>
        <w:tab/>
        <w:t xml:space="preserve"> </w:t>
      </w:r>
      <w:bookmarkStart w:id="15" w:name="bwBijl_A_AP_NO_CD_4"/>
      <w:r>
        <w:rPr>
          <w:rFonts w:eastAsia="Calibri" w:cs="Verdana"/>
          <w:noProof/>
          <w:color w:val="000000"/>
          <w:lang w:val="nl-NL"/>
        </w:rPr>
        <w:t>Derdewerelddreef 1</w:t>
      </w:r>
      <w:bookmarkEnd w:id="15"/>
    </w:p>
    <w:p w:rsidR="00685737" w:rsidRPr="00685737" w:rsidRDefault="00685737" w:rsidP="00685737">
      <w:pPr>
        <w:tabs>
          <w:tab w:val="left" w:pos="2155"/>
        </w:tabs>
        <w:spacing w:line="260" w:lineRule="atLeast"/>
        <w:rPr>
          <w:rFonts w:eastAsia="Times New Roman" w:cs="Verdana"/>
          <w:color w:val="000000"/>
          <w:lang w:val="nl-NL"/>
        </w:rPr>
      </w:pPr>
      <w:r w:rsidRPr="00685737">
        <w:rPr>
          <w:rFonts w:eastAsia="Times New Roman" w:cs="Verdana"/>
          <w:color w:val="000000"/>
          <w:lang w:val="nl-NL"/>
        </w:rPr>
        <w:tab/>
      </w:r>
      <w:bookmarkStart w:id="16" w:name="bwBijl_A_AP_NO_CD_5"/>
      <w:r w:rsidRPr="00685737">
        <w:rPr>
          <w:rFonts w:eastAsia="Times New Roman" w:cs="Verdana"/>
          <w:color w:val="000000"/>
          <w:lang w:val="nl-NL"/>
        </w:rPr>
        <w:t xml:space="preserve">2622 HA </w:t>
      </w:r>
      <w:r>
        <w:rPr>
          <w:rFonts w:eastAsia="Times New Roman" w:cs="Verdana"/>
          <w:color w:val="000000"/>
          <w:lang w:val="nl-NL"/>
        </w:rPr>
        <w:t>Delft</w:t>
      </w:r>
      <w:bookmarkEnd w:id="16"/>
    </w:p>
    <w:p w:rsidR="00357055" w:rsidRPr="00FE2D4F" w:rsidRDefault="00357055" w:rsidP="00685737">
      <w:pPr>
        <w:numPr>
          <w:ilvl w:val="0"/>
          <w:numId w:val="33"/>
        </w:numPr>
        <w:tabs>
          <w:tab w:val="left" w:pos="2098"/>
        </w:tabs>
        <w:ind w:left="0" w:hanging="312"/>
        <w:rPr>
          <w:rStyle w:val="Verborgentekst"/>
          <w:lang w:val="nl-NL"/>
        </w:rPr>
      </w:pPr>
      <w:r w:rsidRPr="00FE2D4F">
        <w:rPr>
          <w:rStyle w:val="Verborgentekst"/>
          <w:lang w:val="nl-NL"/>
        </w:rPr>
        <w:t>Neem de gegevens over uit de aankondiging</w:t>
      </w:r>
    </w:p>
    <w:bookmarkEnd w:id="14"/>
    <w:p w:rsidR="00357055" w:rsidRPr="00FE2D4F" w:rsidRDefault="00357055" w:rsidP="00357055">
      <w:pPr>
        <w:pStyle w:val="broodtekst"/>
        <w:tabs>
          <w:tab w:val="clear" w:pos="227"/>
          <w:tab w:val="clear" w:pos="454"/>
          <w:tab w:val="clear" w:pos="680"/>
          <w:tab w:val="left" w:pos="1620"/>
          <w:tab w:val="left" w:pos="1800"/>
        </w:tabs>
        <w:autoSpaceDE/>
        <w:autoSpaceDN/>
        <w:adjustRightInd/>
        <w:rPr>
          <w:rFonts w:cs="Verdana"/>
          <w:color w:val="000000"/>
          <w:sz w:val="16"/>
          <w:szCs w:val="16"/>
          <w:lang w:val="nl-NL"/>
        </w:rPr>
      </w:pPr>
    </w:p>
    <w:p w:rsidR="00357055" w:rsidRPr="00FE2D4F" w:rsidRDefault="00357055" w:rsidP="00357055">
      <w:pPr>
        <w:tabs>
          <w:tab w:val="left" w:pos="2098"/>
        </w:tabs>
        <w:rPr>
          <w:color w:val="000000"/>
          <w:lang w:val="nl-NL"/>
        </w:rPr>
      </w:pPr>
      <w:r w:rsidRPr="00FE2D4F">
        <w:rPr>
          <w:rFonts w:cs="Verdana"/>
          <w:color w:val="000000"/>
          <w:lang w:val="nl-NL"/>
        </w:rPr>
        <w:t>Contactpersoon:</w:t>
      </w:r>
      <w:r w:rsidRPr="00FE2D4F">
        <w:rPr>
          <w:rFonts w:cs="Verdana"/>
          <w:color w:val="000000"/>
          <w:lang w:val="nl-NL"/>
        </w:rPr>
        <w:tab/>
        <w:t xml:space="preserve"> </w:t>
      </w:r>
      <w:r w:rsidR="00685737">
        <w:rPr>
          <w:rStyle w:val="Verborgentekst"/>
          <w:b w:val="0"/>
          <w:i w:val="0"/>
          <w:vanish w:val="0"/>
          <w:color w:val="000000"/>
          <w:lang w:val="nl-NL"/>
        </w:rPr>
        <w:t xml:space="preserve">mw.mr. C. </w:t>
      </w:r>
      <w:proofErr w:type="spellStart"/>
      <w:r w:rsidR="00685737">
        <w:rPr>
          <w:rStyle w:val="Verborgentekst"/>
          <w:b w:val="0"/>
          <w:i w:val="0"/>
          <w:vanish w:val="0"/>
          <w:color w:val="000000"/>
          <w:lang w:val="nl-NL"/>
        </w:rPr>
        <w:t>Arendse</w:t>
      </w:r>
      <w:proofErr w:type="spellEnd"/>
    </w:p>
    <w:p w:rsidR="00357055" w:rsidRPr="00FE2D4F" w:rsidRDefault="00357055" w:rsidP="00357055">
      <w:pPr>
        <w:tabs>
          <w:tab w:val="left" w:pos="1620"/>
          <w:tab w:val="left" w:pos="1800"/>
        </w:tabs>
        <w:rPr>
          <w:rFonts w:cs="Verdana"/>
          <w:color w:val="000000"/>
          <w:lang w:val="nl-NL"/>
        </w:rPr>
      </w:pPr>
      <w:r w:rsidRPr="00FE2D4F">
        <w:rPr>
          <w:color w:val="000000"/>
          <w:lang w:val="nl-NL"/>
        </w:rPr>
        <w:t>Telefoonnummer:</w:t>
      </w:r>
      <w:r w:rsidRPr="00FE2D4F">
        <w:rPr>
          <w:color w:val="000000"/>
          <w:lang w:val="nl-NL"/>
        </w:rPr>
        <w:tab/>
        <w:t xml:space="preserve">+31 (0) </w:t>
      </w:r>
      <w:r w:rsidRPr="00FE2D4F">
        <w:rPr>
          <w:rStyle w:val="Verborgentekst"/>
          <w:b w:val="0"/>
          <w:i w:val="0"/>
          <w:vanish w:val="0"/>
          <w:color w:val="000000"/>
          <w:lang w:val="nl-NL"/>
        </w:rPr>
        <w:t xml:space="preserve">6 </w:t>
      </w:r>
      <w:r w:rsidR="00685737">
        <w:rPr>
          <w:rStyle w:val="Verborgentekst"/>
          <w:b w:val="0"/>
          <w:i w:val="0"/>
          <w:vanish w:val="0"/>
          <w:color w:val="000000"/>
          <w:lang w:val="nl-NL"/>
        </w:rPr>
        <w:t>21 57 56 42</w:t>
      </w:r>
    </w:p>
    <w:p w:rsidR="00357055" w:rsidRDefault="00357055" w:rsidP="00357055">
      <w:pPr>
        <w:tabs>
          <w:tab w:val="left" w:pos="2098"/>
        </w:tabs>
        <w:rPr>
          <w:rFonts w:cs="Verdana"/>
          <w:color w:val="000000"/>
          <w:lang w:val="de-DE"/>
        </w:rPr>
      </w:pPr>
      <w:proofErr w:type="spellStart"/>
      <w:r w:rsidRPr="00FE2D4F">
        <w:rPr>
          <w:rFonts w:cs="Verdana"/>
          <w:color w:val="000000"/>
          <w:lang w:val="de-DE"/>
        </w:rPr>
        <w:t>E-mail</w:t>
      </w:r>
      <w:proofErr w:type="spellEnd"/>
      <w:r w:rsidRPr="00FE2D4F">
        <w:rPr>
          <w:rFonts w:cs="Verdana"/>
          <w:color w:val="000000"/>
          <w:lang w:val="de-DE"/>
        </w:rPr>
        <w:t>:</w:t>
      </w:r>
      <w:r w:rsidRPr="00FE2D4F">
        <w:rPr>
          <w:rFonts w:cs="Verdana"/>
          <w:color w:val="000000"/>
          <w:lang w:val="de-DE"/>
        </w:rPr>
        <w:tab/>
        <w:t xml:space="preserve"> </w:t>
      </w:r>
      <w:hyperlink r:id="rId8" w:history="1">
        <w:r w:rsidR="00685737" w:rsidRPr="00107FAB">
          <w:rPr>
            <w:rStyle w:val="Hyperlink"/>
            <w:rFonts w:cs="Verdana"/>
            <w:lang w:val="de-DE"/>
          </w:rPr>
          <w:t>inkoopcentrum-iv@rws.nl</w:t>
        </w:r>
      </w:hyperlink>
    </w:p>
    <w:p w:rsidR="00357055" w:rsidRPr="00685737" w:rsidRDefault="00357055" w:rsidP="00357055">
      <w:pPr>
        <w:spacing w:line="260" w:lineRule="atLeast"/>
        <w:ind w:left="1418"/>
        <w:rPr>
          <w:rFonts w:cs="Verdana"/>
          <w:color w:val="000000"/>
        </w:rPr>
      </w:pPr>
    </w:p>
    <w:p w:rsidR="00357055" w:rsidRPr="005518A4" w:rsidRDefault="00357055" w:rsidP="00357055">
      <w:pPr>
        <w:numPr>
          <w:ilvl w:val="0"/>
          <w:numId w:val="33"/>
        </w:numPr>
        <w:ind w:left="0" w:hanging="312"/>
        <w:rPr>
          <w:rStyle w:val="Verborgentekst"/>
          <w:rFonts w:cs="Verdana"/>
          <w:b w:val="0"/>
          <w:i w:val="0"/>
          <w:vanish w:val="0"/>
          <w:color w:val="000000"/>
          <w:lang w:val="nl-NL"/>
        </w:rPr>
      </w:pPr>
      <w:r w:rsidRPr="005518A4">
        <w:rPr>
          <w:rFonts w:cs="Verdana"/>
          <w:b/>
          <w:bCs/>
          <w:color w:val="000000"/>
          <w:lang w:val="nl-NL"/>
        </w:rPr>
        <w:t xml:space="preserve">Gegevens gegadigde: </w:t>
      </w:r>
      <w:r w:rsidRPr="005518A4">
        <w:rPr>
          <w:rStyle w:val="Verborgentekst"/>
          <w:b w:val="0"/>
          <w:i w:val="0"/>
          <w:vanish w:val="0"/>
          <w:color w:val="000000"/>
          <w:lang w:val="nl-NL"/>
        </w:rPr>
        <w:t>(in te vullen door de gegadigde, niet zijnde een combinatie)</w:t>
      </w:r>
    </w:p>
    <w:p w:rsidR="00357055" w:rsidRPr="005518A4" w:rsidRDefault="00357055" w:rsidP="00357055">
      <w:pPr>
        <w:spacing w:line="260" w:lineRule="atLeast"/>
        <w:rPr>
          <w:rFonts w:cs="Verdana"/>
          <w:color w:val="000000"/>
          <w:lang w:val="nl-NL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0"/>
        <w:gridCol w:w="7135"/>
      </w:tblGrid>
      <w:tr w:rsidR="00357055" w:rsidRPr="005518A4" w:rsidTr="004B3105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5518A4">
              <w:rPr>
                <w:rFonts w:cs="Verdana"/>
                <w:color w:val="000000"/>
              </w:rPr>
              <w:t>Naam</w:t>
            </w:r>
            <w:proofErr w:type="spellEnd"/>
            <w:r w:rsidRPr="005518A4">
              <w:rPr>
                <w:rFonts w:cs="Verdana"/>
                <w:color w:val="000000"/>
              </w:rPr>
              <w:t xml:space="preserve"> (</w:t>
            </w:r>
            <w:proofErr w:type="spellStart"/>
            <w:r w:rsidRPr="005518A4">
              <w:rPr>
                <w:rFonts w:cs="Verdana"/>
                <w:color w:val="000000"/>
              </w:rPr>
              <w:t>volgens</w:t>
            </w:r>
            <w:proofErr w:type="spellEnd"/>
            <w:r w:rsidRPr="005518A4">
              <w:rPr>
                <w:rFonts w:cs="Verdana"/>
                <w:color w:val="000000"/>
              </w:rPr>
              <w:t xml:space="preserve"> </w:t>
            </w:r>
            <w:proofErr w:type="spellStart"/>
            <w:r w:rsidRPr="005518A4">
              <w:rPr>
                <w:rFonts w:cs="Verdana"/>
                <w:color w:val="000000"/>
              </w:rPr>
              <w:t>handelsregister</w:t>
            </w:r>
            <w:proofErr w:type="spellEnd"/>
            <w:r w:rsidRPr="005518A4">
              <w:rPr>
                <w:rFonts w:cs="Verdana"/>
                <w:color w:val="000000"/>
              </w:rPr>
              <w:t>)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357055" w:rsidRPr="005518A4" w:rsidTr="004B3105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5518A4">
              <w:rPr>
                <w:rFonts w:cs="Verdana"/>
                <w:color w:val="000000"/>
              </w:rPr>
              <w:t>Rechtsvorm</w:t>
            </w:r>
            <w:proofErr w:type="spellEnd"/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357055" w:rsidRPr="005518A4" w:rsidTr="004B3105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5518A4">
              <w:rPr>
                <w:rFonts w:cs="Verdana"/>
                <w:color w:val="000000"/>
              </w:rPr>
              <w:t>Vestigingsplaats</w:t>
            </w:r>
            <w:proofErr w:type="spellEnd"/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rPr>
                <w:rFonts w:cs="Verdana"/>
                <w:b/>
                <w:bCs/>
                <w:i/>
                <w:iCs/>
                <w:color w:val="000000"/>
                <w:sz w:val="16"/>
              </w:rPr>
            </w:pPr>
          </w:p>
        </w:tc>
      </w:tr>
      <w:tr w:rsidR="00357055" w:rsidRPr="005518A4" w:rsidTr="004B3105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5518A4">
              <w:rPr>
                <w:rFonts w:cs="Verdana"/>
                <w:color w:val="000000"/>
              </w:rPr>
              <w:t>Contactpersoon</w:t>
            </w:r>
            <w:proofErr w:type="spellEnd"/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357055" w:rsidRPr="005518A4" w:rsidTr="004B3105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5518A4">
              <w:rPr>
                <w:rFonts w:cs="Verdana"/>
                <w:color w:val="000000"/>
              </w:rPr>
              <w:t>Kantooradres</w:t>
            </w:r>
            <w:proofErr w:type="spellEnd"/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357055" w:rsidRPr="005518A4" w:rsidTr="004B3105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5518A4">
              <w:rPr>
                <w:rFonts w:cs="Verdana"/>
                <w:color w:val="000000"/>
              </w:rPr>
              <w:t>Postadres</w:t>
            </w:r>
            <w:proofErr w:type="spellEnd"/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357055" w:rsidRPr="005518A4" w:rsidTr="004B3105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5518A4">
              <w:rPr>
                <w:rFonts w:cs="Verdana"/>
                <w:color w:val="000000"/>
              </w:rPr>
              <w:t>Telefoonnummer</w:t>
            </w:r>
            <w:proofErr w:type="spellEnd"/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357055" w:rsidRPr="005518A4" w:rsidTr="004B3105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ind w:left="176"/>
              <w:rPr>
                <w:rFonts w:cs="Verdana"/>
                <w:color w:val="000000"/>
              </w:rPr>
            </w:pPr>
            <w:r w:rsidRPr="005518A4">
              <w:rPr>
                <w:rFonts w:cs="Verdana"/>
                <w:color w:val="000000"/>
              </w:rPr>
              <w:t>E-</w:t>
            </w:r>
            <w:proofErr w:type="spellStart"/>
            <w:r w:rsidRPr="005518A4">
              <w:rPr>
                <w:rFonts w:cs="Verdana"/>
                <w:color w:val="000000"/>
              </w:rPr>
              <w:t>mailadres</w:t>
            </w:r>
            <w:proofErr w:type="spellEnd"/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rPr>
                <w:rFonts w:cs="Verdana"/>
                <w:b/>
                <w:bCs/>
                <w:i/>
                <w:iCs/>
                <w:color w:val="000000"/>
                <w:sz w:val="16"/>
              </w:rPr>
            </w:pPr>
          </w:p>
        </w:tc>
      </w:tr>
      <w:tr w:rsidR="00357055" w:rsidRPr="00BA6E8F" w:rsidTr="004B3105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5518A4">
              <w:rPr>
                <w:rFonts w:cs="Verdana"/>
                <w:color w:val="000000"/>
                <w:lang w:val="nl-NL"/>
              </w:rPr>
              <w:t>Ingeschreven in het Handelsregister van de Kamer van Koophandel te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357055" w:rsidRPr="005518A4" w:rsidTr="004B3105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5518A4">
              <w:rPr>
                <w:rFonts w:cs="Verdana"/>
                <w:color w:val="000000"/>
              </w:rPr>
              <w:t>KvK-nummer</w:t>
            </w:r>
            <w:proofErr w:type="spellEnd"/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tabs>
                <w:tab w:val="right" w:pos="7027"/>
              </w:tabs>
              <w:rPr>
                <w:rFonts w:cs="Verdana"/>
                <w:color w:val="000000"/>
                <w:sz w:val="20"/>
                <w:szCs w:val="20"/>
              </w:rPr>
            </w:pPr>
            <w:r w:rsidRPr="005518A4">
              <w:rPr>
                <w:color w:val="000000"/>
              </w:rPr>
              <w:tab/>
            </w:r>
            <w:r w:rsidRPr="005518A4">
              <w:rPr>
                <w:rFonts w:cs="Verdana"/>
                <w:color w:val="000000"/>
              </w:rPr>
              <w:t xml:space="preserve">(8 </w:t>
            </w:r>
            <w:proofErr w:type="spellStart"/>
            <w:r w:rsidRPr="005518A4">
              <w:rPr>
                <w:rFonts w:cs="Verdana"/>
                <w:color w:val="000000"/>
              </w:rPr>
              <w:t>cijfers</w:t>
            </w:r>
            <w:proofErr w:type="spellEnd"/>
            <w:r w:rsidRPr="005518A4">
              <w:rPr>
                <w:rFonts w:cs="Verdana"/>
                <w:color w:val="000000"/>
              </w:rPr>
              <w:t>)</w:t>
            </w:r>
          </w:p>
        </w:tc>
      </w:tr>
      <w:tr w:rsidR="00357055" w:rsidRPr="005518A4" w:rsidTr="004B3105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5518A4">
              <w:rPr>
                <w:rFonts w:cs="Verdana"/>
                <w:color w:val="000000"/>
              </w:rPr>
              <w:t>Vestigingsnummer</w:t>
            </w:r>
            <w:proofErr w:type="spellEnd"/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tabs>
                <w:tab w:val="right" w:pos="7027"/>
              </w:tabs>
              <w:rPr>
                <w:color w:val="000000"/>
              </w:rPr>
            </w:pPr>
            <w:r w:rsidRPr="005518A4">
              <w:rPr>
                <w:color w:val="000000"/>
              </w:rPr>
              <w:tab/>
            </w:r>
            <w:r w:rsidRPr="005518A4">
              <w:rPr>
                <w:rFonts w:cs="Verdana"/>
                <w:color w:val="000000"/>
              </w:rPr>
              <w:t xml:space="preserve">(12 </w:t>
            </w:r>
            <w:proofErr w:type="spellStart"/>
            <w:r w:rsidRPr="005518A4">
              <w:rPr>
                <w:rFonts w:cs="Verdana"/>
                <w:color w:val="000000"/>
              </w:rPr>
              <w:t>cijfers</w:t>
            </w:r>
            <w:proofErr w:type="spellEnd"/>
            <w:r w:rsidRPr="005518A4">
              <w:rPr>
                <w:rFonts w:cs="Verdana"/>
                <w:color w:val="000000"/>
              </w:rPr>
              <w:t>)</w:t>
            </w:r>
          </w:p>
        </w:tc>
      </w:tr>
    </w:tbl>
    <w:p w:rsidR="00357055" w:rsidRPr="005518A4" w:rsidRDefault="00357055" w:rsidP="00357055">
      <w:pPr>
        <w:spacing w:line="260" w:lineRule="atLeast"/>
        <w:ind w:left="1418"/>
        <w:rPr>
          <w:rFonts w:cs="Verdana"/>
          <w:color w:val="000000"/>
        </w:rPr>
      </w:pPr>
    </w:p>
    <w:p w:rsidR="00357055" w:rsidRPr="005518A4" w:rsidRDefault="00357055" w:rsidP="00357055">
      <w:pPr>
        <w:numPr>
          <w:ilvl w:val="0"/>
          <w:numId w:val="33"/>
        </w:numPr>
        <w:suppressAutoHyphens/>
        <w:spacing w:line="240" w:lineRule="exact"/>
        <w:ind w:left="0" w:hanging="312"/>
        <w:rPr>
          <w:rFonts w:cs="Verdana"/>
          <w:color w:val="000000"/>
          <w:lang w:val="nl-NL"/>
        </w:rPr>
      </w:pPr>
      <w:r w:rsidRPr="005518A4">
        <w:rPr>
          <w:rFonts w:cs="Verdana"/>
          <w:b/>
          <w:bCs/>
          <w:color w:val="000000"/>
          <w:lang w:val="nl-NL"/>
        </w:rPr>
        <w:t>Gegevens samenwerkingsverband van ondernemers (combinatie):</w:t>
      </w:r>
    </w:p>
    <w:p w:rsidR="00357055" w:rsidRPr="005518A4" w:rsidRDefault="00357055" w:rsidP="00357055">
      <w:pPr>
        <w:rPr>
          <w:rFonts w:cs="V&amp;W Syntax (Adobe)"/>
          <w:color w:val="000000"/>
          <w:lang w:val="nl-NL"/>
        </w:rPr>
      </w:pPr>
      <w:r w:rsidRPr="005518A4">
        <w:rPr>
          <w:rFonts w:cs="V&amp;W Syntax (Adobe)"/>
          <w:color w:val="000000"/>
          <w:lang w:val="nl-NL"/>
        </w:rPr>
        <w:t>(in te vullen in geval van een aanmelding als samenwerkingsverband van ondernemers)</w:t>
      </w:r>
    </w:p>
    <w:p w:rsidR="00357055" w:rsidRPr="005518A4" w:rsidRDefault="00357055" w:rsidP="00357055">
      <w:pPr>
        <w:spacing w:line="260" w:lineRule="atLeast"/>
        <w:ind w:left="1418"/>
        <w:rPr>
          <w:rFonts w:cs="Verdana"/>
          <w:color w:val="000000"/>
          <w:lang w:val="nl-NL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7088"/>
      </w:tblGrid>
      <w:tr w:rsidR="00357055" w:rsidRPr="005518A4" w:rsidTr="004B3105">
        <w:trPr>
          <w:jc w:val="right"/>
        </w:trPr>
        <w:tc>
          <w:tcPr>
            <w:tcW w:w="2127" w:type="dxa"/>
          </w:tcPr>
          <w:p w:rsidR="00357055" w:rsidRPr="005518A4" w:rsidRDefault="00357055" w:rsidP="004B3105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5518A4">
              <w:rPr>
                <w:rFonts w:cs="Verdana"/>
                <w:color w:val="000000"/>
              </w:rPr>
              <w:t>Naam</w:t>
            </w:r>
            <w:proofErr w:type="spellEnd"/>
            <w:r w:rsidRPr="005518A4">
              <w:rPr>
                <w:rFonts w:cs="Verdana"/>
                <w:color w:val="000000"/>
              </w:rPr>
              <w:t xml:space="preserve"> </w:t>
            </w:r>
            <w:proofErr w:type="spellStart"/>
            <w:r w:rsidRPr="005518A4">
              <w:rPr>
                <w:rFonts w:cs="Verdana"/>
                <w:color w:val="000000"/>
              </w:rPr>
              <w:t>Combinatie</w:t>
            </w:r>
            <w:proofErr w:type="spellEnd"/>
          </w:p>
        </w:tc>
        <w:tc>
          <w:tcPr>
            <w:tcW w:w="7088" w:type="dxa"/>
          </w:tcPr>
          <w:p w:rsidR="00357055" w:rsidRPr="005518A4" w:rsidRDefault="00357055" w:rsidP="004B3105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357055" w:rsidRPr="005518A4" w:rsidTr="004B3105">
        <w:trPr>
          <w:jc w:val="right"/>
        </w:trPr>
        <w:tc>
          <w:tcPr>
            <w:tcW w:w="2127" w:type="dxa"/>
          </w:tcPr>
          <w:p w:rsidR="00357055" w:rsidRPr="005518A4" w:rsidRDefault="00357055" w:rsidP="004B3105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5518A4">
              <w:rPr>
                <w:rFonts w:cs="Verdana"/>
                <w:color w:val="000000"/>
              </w:rPr>
              <w:t>Rechtsvorm</w:t>
            </w:r>
            <w:proofErr w:type="spellEnd"/>
            <w:r w:rsidRPr="005518A4">
              <w:rPr>
                <w:rFonts w:cs="Verdana"/>
                <w:color w:val="000000"/>
              </w:rPr>
              <w:t xml:space="preserve"> (</w:t>
            </w:r>
            <w:proofErr w:type="spellStart"/>
            <w:r w:rsidRPr="005518A4">
              <w:rPr>
                <w:rFonts w:cs="Verdana"/>
                <w:color w:val="000000"/>
              </w:rPr>
              <w:t>indien</w:t>
            </w:r>
            <w:proofErr w:type="spellEnd"/>
            <w:r w:rsidRPr="005518A4">
              <w:rPr>
                <w:rFonts w:cs="Verdana"/>
                <w:color w:val="000000"/>
              </w:rPr>
              <w:t xml:space="preserve"> van </w:t>
            </w:r>
            <w:proofErr w:type="spellStart"/>
            <w:r w:rsidRPr="005518A4">
              <w:rPr>
                <w:rFonts w:cs="Verdana"/>
                <w:color w:val="000000"/>
              </w:rPr>
              <w:t>toepassing</w:t>
            </w:r>
            <w:proofErr w:type="spellEnd"/>
            <w:r w:rsidRPr="005518A4">
              <w:rPr>
                <w:rFonts w:cs="Verdana"/>
                <w:color w:val="000000"/>
              </w:rPr>
              <w:t>)</w:t>
            </w:r>
          </w:p>
        </w:tc>
        <w:tc>
          <w:tcPr>
            <w:tcW w:w="7088" w:type="dxa"/>
          </w:tcPr>
          <w:p w:rsidR="00357055" w:rsidRPr="005518A4" w:rsidRDefault="00357055" w:rsidP="004B3105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357055" w:rsidRPr="005518A4" w:rsidTr="004B3105">
        <w:trPr>
          <w:jc w:val="right"/>
        </w:trPr>
        <w:tc>
          <w:tcPr>
            <w:tcW w:w="2127" w:type="dxa"/>
          </w:tcPr>
          <w:p w:rsidR="00357055" w:rsidRPr="005518A4" w:rsidRDefault="00357055" w:rsidP="004B3105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5518A4">
              <w:rPr>
                <w:rFonts w:cs="Verdana"/>
                <w:color w:val="000000"/>
              </w:rPr>
              <w:t>Naam</w:t>
            </w:r>
            <w:proofErr w:type="spellEnd"/>
            <w:r w:rsidRPr="005518A4">
              <w:rPr>
                <w:rFonts w:cs="Verdana"/>
                <w:color w:val="000000"/>
              </w:rPr>
              <w:t xml:space="preserve"> </w:t>
            </w:r>
            <w:proofErr w:type="spellStart"/>
            <w:r w:rsidRPr="005518A4">
              <w:rPr>
                <w:rFonts w:cs="Verdana"/>
                <w:color w:val="000000"/>
              </w:rPr>
              <w:t>onderneming</w:t>
            </w:r>
            <w:proofErr w:type="spellEnd"/>
            <w:r w:rsidRPr="005518A4">
              <w:rPr>
                <w:rFonts w:cs="Verdana"/>
                <w:color w:val="000000"/>
              </w:rPr>
              <w:t xml:space="preserve"> 1 </w:t>
            </w:r>
          </w:p>
          <w:p w:rsidR="00357055" w:rsidRPr="005518A4" w:rsidRDefault="00357055" w:rsidP="004B3105">
            <w:pPr>
              <w:ind w:left="176"/>
              <w:rPr>
                <w:rFonts w:cs="Verdana"/>
                <w:color w:val="000000"/>
              </w:rPr>
            </w:pPr>
            <w:r w:rsidRPr="005518A4">
              <w:rPr>
                <w:rFonts w:cs="Verdana"/>
                <w:color w:val="000000"/>
              </w:rPr>
              <w:t>(</w:t>
            </w:r>
            <w:proofErr w:type="spellStart"/>
            <w:r w:rsidRPr="005518A4">
              <w:rPr>
                <w:rFonts w:cs="Verdana"/>
                <w:color w:val="000000"/>
              </w:rPr>
              <w:t>Penvoerder</w:t>
            </w:r>
            <w:proofErr w:type="spellEnd"/>
            <w:r w:rsidRPr="005518A4">
              <w:rPr>
                <w:rFonts w:cs="Verdana"/>
                <w:color w:val="000000"/>
              </w:rPr>
              <w:t>)</w:t>
            </w:r>
          </w:p>
        </w:tc>
        <w:tc>
          <w:tcPr>
            <w:tcW w:w="7088" w:type="dxa"/>
          </w:tcPr>
          <w:p w:rsidR="00357055" w:rsidRPr="005518A4" w:rsidRDefault="00357055" w:rsidP="004B3105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357055" w:rsidRPr="005518A4" w:rsidTr="004B3105">
        <w:trPr>
          <w:jc w:val="right"/>
        </w:trPr>
        <w:tc>
          <w:tcPr>
            <w:tcW w:w="2127" w:type="dxa"/>
          </w:tcPr>
          <w:p w:rsidR="00357055" w:rsidRPr="005518A4" w:rsidRDefault="00357055" w:rsidP="004B3105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5518A4">
              <w:rPr>
                <w:rFonts w:cs="Verdana"/>
                <w:color w:val="000000"/>
              </w:rPr>
              <w:t>Vestigingsplaats</w:t>
            </w:r>
            <w:proofErr w:type="spellEnd"/>
            <w:r w:rsidRPr="005518A4">
              <w:rPr>
                <w:rFonts w:cs="Verdana"/>
                <w:color w:val="000000"/>
              </w:rPr>
              <w:t xml:space="preserve"> </w:t>
            </w:r>
            <w:proofErr w:type="spellStart"/>
            <w:r w:rsidRPr="005518A4">
              <w:rPr>
                <w:rFonts w:cs="Verdana"/>
                <w:color w:val="000000"/>
              </w:rPr>
              <w:t>onderneming</w:t>
            </w:r>
            <w:proofErr w:type="spellEnd"/>
            <w:r w:rsidRPr="005518A4">
              <w:rPr>
                <w:rFonts w:cs="Verdana"/>
                <w:color w:val="000000"/>
              </w:rPr>
              <w:t xml:space="preserve"> 1</w:t>
            </w:r>
          </w:p>
        </w:tc>
        <w:tc>
          <w:tcPr>
            <w:tcW w:w="7088" w:type="dxa"/>
          </w:tcPr>
          <w:p w:rsidR="00357055" w:rsidRPr="005518A4" w:rsidRDefault="00357055" w:rsidP="004B3105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357055" w:rsidRPr="005518A4" w:rsidTr="004B3105">
        <w:trPr>
          <w:jc w:val="right"/>
        </w:trPr>
        <w:tc>
          <w:tcPr>
            <w:tcW w:w="2127" w:type="dxa"/>
          </w:tcPr>
          <w:p w:rsidR="00357055" w:rsidRPr="005518A4" w:rsidRDefault="00357055" w:rsidP="004B3105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5518A4">
              <w:rPr>
                <w:rFonts w:cs="Verdana"/>
                <w:color w:val="000000"/>
              </w:rPr>
              <w:t>Naam</w:t>
            </w:r>
            <w:proofErr w:type="spellEnd"/>
            <w:r w:rsidRPr="005518A4">
              <w:rPr>
                <w:rFonts w:cs="Verdana"/>
                <w:color w:val="000000"/>
              </w:rPr>
              <w:t xml:space="preserve"> </w:t>
            </w:r>
            <w:proofErr w:type="spellStart"/>
            <w:r w:rsidRPr="005518A4">
              <w:rPr>
                <w:rFonts w:cs="Verdana"/>
                <w:color w:val="000000"/>
              </w:rPr>
              <w:t>onderneming</w:t>
            </w:r>
            <w:proofErr w:type="spellEnd"/>
            <w:r w:rsidRPr="005518A4">
              <w:rPr>
                <w:rFonts w:cs="Verdana"/>
                <w:color w:val="000000"/>
              </w:rPr>
              <w:t xml:space="preserve"> 2 </w:t>
            </w:r>
          </w:p>
        </w:tc>
        <w:tc>
          <w:tcPr>
            <w:tcW w:w="7088" w:type="dxa"/>
          </w:tcPr>
          <w:p w:rsidR="00357055" w:rsidRPr="005518A4" w:rsidRDefault="00357055" w:rsidP="004B3105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357055" w:rsidRPr="005518A4" w:rsidTr="004B3105">
        <w:trPr>
          <w:jc w:val="right"/>
        </w:trPr>
        <w:tc>
          <w:tcPr>
            <w:tcW w:w="2127" w:type="dxa"/>
          </w:tcPr>
          <w:p w:rsidR="00357055" w:rsidRPr="005518A4" w:rsidRDefault="00357055" w:rsidP="004B3105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5518A4">
              <w:rPr>
                <w:rFonts w:cs="Verdana"/>
                <w:color w:val="000000"/>
              </w:rPr>
              <w:t>Vestigingsplaats</w:t>
            </w:r>
            <w:proofErr w:type="spellEnd"/>
            <w:r w:rsidRPr="005518A4">
              <w:rPr>
                <w:rFonts w:cs="Verdana"/>
                <w:color w:val="000000"/>
              </w:rPr>
              <w:t xml:space="preserve"> </w:t>
            </w:r>
            <w:proofErr w:type="spellStart"/>
            <w:r w:rsidRPr="005518A4">
              <w:rPr>
                <w:rFonts w:cs="Verdana"/>
                <w:color w:val="000000"/>
              </w:rPr>
              <w:t>onderneming</w:t>
            </w:r>
            <w:proofErr w:type="spellEnd"/>
            <w:r w:rsidRPr="005518A4">
              <w:rPr>
                <w:rFonts w:cs="Verdana"/>
                <w:color w:val="000000"/>
              </w:rPr>
              <w:t xml:space="preserve"> 2</w:t>
            </w:r>
          </w:p>
        </w:tc>
        <w:tc>
          <w:tcPr>
            <w:tcW w:w="7088" w:type="dxa"/>
          </w:tcPr>
          <w:p w:rsidR="00357055" w:rsidRPr="005518A4" w:rsidRDefault="00357055" w:rsidP="004B3105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357055" w:rsidRPr="005518A4" w:rsidTr="004B3105">
        <w:trPr>
          <w:jc w:val="right"/>
        </w:trPr>
        <w:tc>
          <w:tcPr>
            <w:tcW w:w="2127" w:type="dxa"/>
          </w:tcPr>
          <w:p w:rsidR="00357055" w:rsidRPr="005518A4" w:rsidRDefault="00357055" w:rsidP="004B3105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5518A4">
              <w:rPr>
                <w:rFonts w:cs="Verdana"/>
                <w:color w:val="000000"/>
              </w:rPr>
              <w:t>Naam</w:t>
            </w:r>
            <w:proofErr w:type="spellEnd"/>
            <w:r w:rsidRPr="005518A4">
              <w:rPr>
                <w:rFonts w:cs="Verdana"/>
                <w:color w:val="000000"/>
              </w:rPr>
              <w:t xml:space="preserve"> </w:t>
            </w:r>
            <w:proofErr w:type="spellStart"/>
            <w:r w:rsidRPr="005518A4">
              <w:rPr>
                <w:rFonts w:cs="Verdana"/>
                <w:color w:val="000000"/>
              </w:rPr>
              <w:t>onderneming</w:t>
            </w:r>
            <w:proofErr w:type="spellEnd"/>
            <w:r w:rsidRPr="005518A4">
              <w:rPr>
                <w:rFonts w:cs="Verdana"/>
                <w:color w:val="000000"/>
              </w:rPr>
              <w:t xml:space="preserve"> 3 </w:t>
            </w:r>
          </w:p>
        </w:tc>
        <w:tc>
          <w:tcPr>
            <w:tcW w:w="7088" w:type="dxa"/>
          </w:tcPr>
          <w:p w:rsidR="00357055" w:rsidRPr="005518A4" w:rsidRDefault="00357055" w:rsidP="004B3105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357055" w:rsidRPr="005518A4" w:rsidTr="004B3105">
        <w:trPr>
          <w:trHeight w:val="70"/>
          <w:jc w:val="right"/>
        </w:trPr>
        <w:tc>
          <w:tcPr>
            <w:tcW w:w="2127" w:type="dxa"/>
          </w:tcPr>
          <w:p w:rsidR="00357055" w:rsidRPr="005518A4" w:rsidRDefault="00357055" w:rsidP="004B3105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5518A4">
              <w:rPr>
                <w:rFonts w:cs="Verdana"/>
                <w:color w:val="000000"/>
              </w:rPr>
              <w:lastRenderedPageBreak/>
              <w:t>Vestigingsplaats</w:t>
            </w:r>
            <w:proofErr w:type="spellEnd"/>
            <w:r w:rsidRPr="005518A4">
              <w:rPr>
                <w:rFonts w:cs="Verdana"/>
                <w:color w:val="000000"/>
              </w:rPr>
              <w:t xml:space="preserve"> </w:t>
            </w:r>
            <w:proofErr w:type="spellStart"/>
            <w:r w:rsidRPr="005518A4">
              <w:rPr>
                <w:rFonts w:cs="Verdana"/>
                <w:color w:val="000000"/>
              </w:rPr>
              <w:t>onderneming</w:t>
            </w:r>
            <w:proofErr w:type="spellEnd"/>
            <w:r w:rsidRPr="005518A4">
              <w:rPr>
                <w:rFonts w:cs="Verdana"/>
                <w:color w:val="000000"/>
              </w:rPr>
              <w:t xml:space="preserve"> 3</w:t>
            </w:r>
          </w:p>
        </w:tc>
        <w:tc>
          <w:tcPr>
            <w:tcW w:w="7088" w:type="dxa"/>
          </w:tcPr>
          <w:p w:rsidR="00357055" w:rsidRPr="005518A4" w:rsidRDefault="00357055" w:rsidP="004B3105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</w:tbl>
    <w:p w:rsidR="00357055" w:rsidRPr="005518A4" w:rsidRDefault="00357055" w:rsidP="00357055">
      <w:pPr>
        <w:rPr>
          <w:rFonts w:cs="Verdana"/>
          <w:color w:val="000000"/>
        </w:rPr>
      </w:pPr>
    </w:p>
    <w:p w:rsidR="00357055" w:rsidRPr="005518A4" w:rsidRDefault="00357055" w:rsidP="00357055">
      <w:pPr>
        <w:rPr>
          <w:rFonts w:cs="Verdana"/>
          <w:color w:val="000000"/>
          <w:lang w:val="nl-NL"/>
        </w:rPr>
      </w:pPr>
      <w:r w:rsidRPr="005518A4">
        <w:rPr>
          <w:rFonts w:cs="Verdana"/>
          <w:color w:val="000000"/>
          <w:lang w:val="nl-NL"/>
        </w:rPr>
        <w:t>Vul de tabel aan indien nodig.</w:t>
      </w:r>
    </w:p>
    <w:p w:rsidR="00357055" w:rsidRPr="005518A4" w:rsidRDefault="00357055" w:rsidP="00357055">
      <w:pPr>
        <w:rPr>
          <w:rFonts w:cs="Verdana"/>
          <w:color w:val="000000"/>
          <w:lang w:val="nl-NL"/>
        </w:rPr>
      </w:pPr>
    </w:p>
    <w:p w:rsidR="00357055" w:rsidRPr="005518A4" w:rsidRDefault="00357055" w:rsidP="00357055">
      <w:pPr>
        <w:suppressAutoHyphens/>
        <w:rPr>
          <w:rFonts w:cs="Verdana"/>
          <w:color w:val="000000"/>
          <w:lang w:val="nl-NL"/>
        </w:rPr>
      </w:pPr>
      <w:r w:rsidRPr="005518A4">
        <w:rPr>
          <w:rFonts w:cs="Verdana"/>
          <w:b/>
          <w:bCs/>
          <w:color w:val="000000"/>
          <w:lang w:val="nl-NL"/>
        </w:rPr>
        <w:t>Gegevens van elk van de ondernemers (gegadigden) in het samenwerkingsverband:</w:t>
      </w:r>
    </w:p>
    <w:p w:rsidR="00357055" w:rsidRPr="005518A4" w:rsidRDefault="00357055" w:rsidP="00357055">
      <w:pPr>
        <w:rPr>
          <w:rFonts w:cs="Verdana"/>
          <w:color w:val="000000"/>
          <w:lang w:val="nl-NL"/>
        </w:rPr>
      </w:pPr>
    </w:p>
    <w:p w:rsidR="00357055" w:rsidRPr="005518A4" w:rsidRDefault="00357055" w:rsidP="00357055">
      <w:pPr>
        <w:rPr>
          <w:rFonts w:cs="Verdana"/>
          <w:b/>
          <w:bCs/>
          <w:color w:val="000000"/>
        </w:rPr>
      </w:pPr>
      <w:proofErr w:type="spellStart"/>
      <w:r w:rsidRPr="005518A4">
        <w:rPr>
          <w:rFonts w:cs="Verdana"/>
          <w:b/>
          <w:bCs/>
          <w:color w:val="000000"/>
        </w:rPr>
        <w:t>Onderneming</w:t>
      </w:r>
      <w:proofErr w:type="spellEnd"/>
      <w:r w:rsidRPr="005518A4">
        <w:rPr>
          <w:rFonts w:cs="Verdana"/>
          <w:b/>
          <w:bCs/>
          <w:color w:val="000000"/>
        </w:rPr>
        <w:t xml:space="preserve"> 1 / PENVOERDER</w:t>
      </w:r>
    </w:p>
    <w:p w:rsidR="00357055" w:rsidRPr="005518A4" w:rsidRDefault="00357055" w:rsidP="00357055">
      <w:pPr>
        <w:ind w:left="1418"/>
        <w:rPr>
          <w:rFonts w:cs="Verdana"/>
          <w:color w:val="000000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8"/>
      </w:tblGrid>
      <w:tr w:rsidR="00357055" w:rsidRPr="005518A4" w:rsidTr="004B310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5518A4">
              <w:rPr>
                <w:rFonts w:cs="Verdana"/>
                <w:color w:val="000000"/>
              </w:rPr>
              <w:t>Naam</w:t>
            </w:r>
            <w:proofErr w:type="spellEnd"/>
            <w:r w:rsidRPr="005518A4">
              <w:rPr>
                <w:rFonts w:cs="Verdana"/>
                <w:color w:val="000000"/>
              </w:rPr>
              <w:t xml:space="preserve"> (</w:t>
            </w:r>
            <w:proofErr w:type="spellStart"/>
            <w:r w:rsidRPr="005518A4">
              <w:rPr>
                <w:rFonts w:cs="Verdana"/>
                <w:color w:val="000000"/>
              </w:rPr>
              <w:t>volgens</w:t>
            </w:r>
            <w:proofErr w:type="spellEnd"/>
            <w:r w:rsidRPr="005518A4">
              <w:rPr>
                <w:rFonts w:cs="Verdana"/>
                <w:color w:val="000000"/>
              </w:rPr>
              <w:t xml:space="preserve"> </w:t>
            </w:r>
            <w:proofErr w:type="spellStart"/>
            <w:r w:rsidRPr="005518A4">
              <w:rPr>
                <w:rFonts w:cs="Verdana"/>
                <w:color w:val="000000"/>
              </w:rPr>
              <w:t>handelsregister</w:t>
            </w:r>
            <w:proofErr w:type="spellEnd"/>
            <w:r w:rsidRPr="005518A4">
              <w:rPr>
                <w:rFonts w:cs="Verdana"/>
                <w:color w:val="000000"/>
              </w:rPr>
              <w:t>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rPr>
                <w:rFonts w:cs="Verdana"/>
                <w:color w:val="000000"/>
              </w:rPr>
            </w:pPr>
          </w:p>
        </w:tc>
      </w:tr>
      <w:tr w:rsidR="00357055" w:rsidRPr="005518A4" w:rsidTr="004B310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5518A4">
              <w:rPr>
                <w:rFonts w:cs="Verdana"/>
                <w:color w:val="000000"/>
              </w:rPr>
              <w:t>Rechtsvorm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rPr>
                <w:rFonts w:cs="Verdana"/>
                <w:color w:val="000000"/>
              </w:rPr>
            </w:pPr>
          </w:p>
        </w:tc>
      </w:tr>
      <w:tr w:rsidR="00357055" w:rsidRPr="005518A4" w:rsidTr="004B310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5518A4">
              <w:rPr>
                <w:rFonts w:cs="Verdana"/>
                <w:color w:val="000000"/>
              </w:rPr>
              <w:t>Contactpersoon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rPr>
                <w:rFonts w:cs="Verdana"/>
                <w:color w:val="000000"/>
              </w:rPr>
            </w:pPr>
          </w:p>
        </w:tc>
      </w:tr>
      <w:tr w:rsidR="00357055" w:rsidRPr="005518A4" w:rsidTr="004B310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5518A4">
              <w:rPr>
                <w:rFonts w:cs="Verdana"/>
                <w:color w:val="000000"/>
              </w:rPr>
              <w:t>Kantooradres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rPr>
                <w:rFonts w:cs="Verdana"/>
                <w:color w:val="000000"/>
              </w:rPr>
            </w:pPr>
          </w:p>
        </w:tc>
      </w:tr>
      <w:tr w:rsidR="00357055" w:rsidRPr="005518A4" w:rsidTr="004B310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5518A4">
              <w:rPr>
                <w:rFonts w:cs="Verdana"/>
                <w:color w:val="000000"/>
              </w:rPr>
              <w:t>Postadres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rPr>
                <w:rFonts w:cs="Verdana"/>
                <w:color w:val="000000"/>
              </w:rPr>
            </w:pPr>
          </w:p>
        </w:tc>
      </w:tr>
      <w:tr w:rsidR="00357055" w:rsidRPr="005518A4" w:rsidTr="004B310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5518A4">
              <w:rPr>
                <w:rFonts w:cs="Verdana"/>
                <w:color w:val="000000"/>
              </w:rPr>
              <w:t>Telefoonnummer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rPr>
                <w:rFonts w:cs="Verdana"/>
                <w:color w:val="000000"/>
              </w:rPr>
            </w:pPr>
          </w:p>
        </w:tc>
      </w:tr>
      <w:tr w:rsidR="00357055" w:rsidRPr="005518A4" w:rsidTr="004B310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ind w:left="176"/>
              <w:rPr>
                <w:rFonts w:cs="Verdana"/>
                <w:color w:val="000000"/>
              </w:rPr>
            </w:pPr>
            <w:r w:rsidRPr="005518A4">
              <w:rPr>
                <w:rFonts w:cs="Verdana"/>
                <w:color w:val="000000"/>
              </w:rPr>
              <w:t>E-</w:t>
            </w:r>
            <w:proofErr w:type="spellStart"/>
            <w:r w:rsidRPr="005518A4">
              <w:rPr>
                <w:rFonts w:cs="Verdana"/>
                <w:color w:val="000000"/>
              </w:rPr>
              <w:t>mailadres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rPr>
                <w:rFonts w:cs="Verdana"/>
                <w:b/>
                <w:bCs/>
                <w:i/>
                <w:iCs/>
                <w:color w:val="000000"/>
              </w:rPr>
            </w:pPr>
          </w:p>
        </w:tc>
      </w:tr>
      <w:tr w:rsidR="00357055" w:rsidRPr="00BA6E8F" w:rsidTr="004B310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5518A4">
              <w:rPr>
                <w:rFonts w:cs="Verdana"/>
                <w:color w:val="000000"/>
                <w:lang w:val="nl-NL"/>
              </w:rPr>
              <w:t>Ingeschreven in het Handelsregister van de Kamer van Koophandel te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357055" w:rsidRPr="005518A4" w:rsidTr="004B310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5518A4">
              <w:rPr>
                <w:rFonts w:cs="Verdana"/>
                <w:color w:val="000000"/>
              </w:rPr>
              <w:t>KvK-nummer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tabs>
                <w:tab w:val="right" w:pos="7027"/>
              </w:tabs>
              <w:rPr>
                <w:rFonts w:cs="Verdana"/>
                <w:color w:val="000000"/>
              </w:rPr>
            </w:pPr>
            <w:r w:rsidRPr="005518A4">
              <w:rPr>
                <w:color w:val="000000"/>
              </w:rPr>
              <w:tab/>
            </w:r>
            <w:r w:rsidRPr="005518A4">
              <w:rPr>
                <w:rFonts w:cs="Verdana"/>
                <w:color w:val="000000"/>
              </w:rPr>
              <w:t xml:space="preserve">(8 </w:t>
            </w:r>
            <w:proofErr w:type="spellStart"/>
            <w:r w:rsidRPr="005518A4">
              <w:rPr>
                <w:rFonts w:cs="Verdana"/>
                <w:color w:val="000000"/>
              </w:rPr>
              <w:t>cijfers</w:t>
            </w:r>
            <w:proofErr w:type="spellEnd"/>
            <w:r w:rsidRPr="005518A4">
              <w:rPr>
                <w:rFonts w:cs="Verdana"/>
                <w:color w:val="000000"/>
              </w:rPr>
              <w:t>)</w:t>
            </w:r>
          </w:p>
        </w:tc>
      </w:tr>
      <w:tr w:rsidR="00357055" w:rsidRPr="005518A4" w:rsidTr="004B310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5518A4">
              <w:rPr>
                <w:rFonts w:cs="Verdana"/>
                <w:color w:val="000000"/>
              </w:rPr>
              <w:t>Vestigingsnummer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tabs>
                <w:tab w:val="right" w:pos="7027"/>
              </w:tabs>
              <w:rPr>
                <w:color w:val="000000"/>
              </w:rPr>
            </w:pPr>
            <w:r w:rsidRPr="005518A4">
              <w:rPr>
                <w:color w:val="000000"/>
              </w:rPr>
              <w:tab/>
            </w:r>
            <w:r w:rsidRPr="005518A4">
              <w:rPr>
                <w:rFonts w:cs="Verdana"/>
                <w:color w:val="000000"/>
              </w:rPr>
              <w:t xml:space="preserve">(12 </w:t>
            </w:r>
            <w:proofErr w:type="spellStart"/>
            <w:r w:rsidRPr="005518A4">
              <w:rPr>
                <w:rFonts w:cs="Verdana"/>
                <w:color w:val="000000"/>
              </w:rPr>
              <w:t>cijfers</w:t>
            </w:r>
            <w:proofErr w:type="spellEnd"/>
            <w:r w:rsidRPr="005518A4">
              <w:rPr>
                <w:rFonts w:cs="Verdana"/>
                <w:color w:val="000000"/>
              </w:rPr>
              <w:t>)</w:t>
            </w:r>
          </w:p>
        </w:tc>
      </w:tr>
    </w:tbl>
    <w:p w:rsidR="00357055" w:rsidRPr="005518A4" w:rsidRDefault="00357055" w:rsidP="00357055">
      <w:pPr>
        <w:ind w:left="1418"/>
        <w:rPr>
          <w:rFonts w:cs="Verdana"/>
          <w:color w:val="000000"/>
        </w:rPr>
      </w:pPr>
    </w:p>
    <w:p w:rsidR="00357055" w:rsidRPr="005518A4" w:rsidRDefault="00357055" w:rsidP="00357055">
      <w:pPr>
        <w:rPr>
          <w:rFonts w:cs="Verdana"/>
          <w:b/>
          <w:bCs/>
          <w:color w:val="000000"/>
        </w:rPr>
      </w:pPr>
      <w:proofErr w:type="spellStart"/>
      <w:r w:rsidRPr="005518A4">
        <w:rPr>
          <w:rFonts w:cs="Verdana"/>
          <w:b/>
          <w:bCs/>
          <w:color w:val="000000"/>
        </w:rPr>
        <w:t>Onderneming</w:t>
      </w:r>
      <w:proofErr w:type="spellEnd"/>
      <w:r w:rsidRPr="005518A4">
        <w:rPr>
          <w:rFonts w:cs="Verdana"/>
          <w:b/>
          <w:bCs/>
          <w:color w:val="000000"/>
        </w:rPr>
        <w:t xml:space="preserve"> 2</w:t>
      </w:r>
    </w:p>
    <w:p w:rsidR="00357055" w:rsidRPr="005518A4" w:rsidRDefault="00357055" w:rsidP="00357055">
      <w:pPr>
        <w:ind w:left="1418"/>
        <w:rPr>
          <w:rFonts w:cs="Verdana"/>
          <w:b/>
          <w:bCs/>
          <w:color w:val="000000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8"/>
      </w:tblGrid>
      <w:tr w:rsidR="00357055" w:rsidRPr="005518A4" w:rsidTr="004B310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5518A4">
              <w:rPr>
                <w:rFonts w:cs="Verdana"/>
                <w:color w:val="000000"/>
              </w:rPr>
              <w:t>Naam</w:t>
            </w:r>
            <w:proofErr w:type="spellEnd"/>
            <w:r w:rsidRPr="005518A4">
              <w:rPr>
                <w:rFonts w:cs="Verdana"/>
                <w:color w:val="000000"/>
              </w:rPr>
              <w:t xml:space="preserve"> (</w:t>
            </w:r>
            <w:proofErr w:type="spellStart"/>
            <w:r w:rsidRPr="005518A4">
              <w:rPr>
                <w:rFonts w:cs="Verdana"/>
                <w:color w:val="000000"/>
              </w:rPr>
              <w:t>volgens</w:t>
            </w:r>
            <w:proofErr w:type="spellEnd"/>
            <w:r w:rsidRPr="005518A4">
              <w:rPr>
                <w:rFonts w:cs="Verdana"/>
                <w:color w:val="000000"/>
              </w:rPr>
              <w:t xml:space="preserve"> </w:t>
            </w:r>
            <w:proofErr w:type="spellStart"/>
            <w:r w:rsidRPr="005518A4">
              <w:rPr>
                <w:rFonts w:cs="Verdana"/>
                <w:color w:val="000000"/>
              </w:rPr>
              <w:t>handelsregister</w:t>
            </w:r>
            <w:proofErr w:type="spellEnd"/>
            <w:r w:rsidRPr="005518A4">
              <w:rPr>
                <w:rFonts w:cs="Verdana"/>
                <w:color w:val="000000"/>
              </w:rPr>
              <w:t>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rPr>
                <w:rFonts w:cs="Verdana"/>
                <w:color w:val="000000"/>
              </w:rPr>
            </w:pPr>
          </w:p>
        </w:tc>
      </w:tr>
      <w:tr w:rsidR="00357055" w:rsidRPr="005518A4" w:rsidTr="004B310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5518A4">
              <w:rPr>
                <w:rFonts w:cs="Verdana"/>
                <w:color w:val="000000"/>
              </w:rPr>
              <w:t>Rechtsvorm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rPr>
                <w:rFonts w:cs="Verdana"/>
                <w:color w:val="000000"/>
              </w:rPr>
            </w:pPr>
          </w:p>
        </w:tc>
      </w:tr>
      <w:tr w:rsidR="00357055" w:rsidRPr="005518A4" w:rsidTr="004B310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5518A4">
              <w:rPr>
                <w:rFonts w:cs="Verdana"/>
                <w:color w:val="000000"/>
              </w:rPr>
              <w:t>Contactpersoon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rPr>
                <w:rFonts w:cs="Verdana"/>
                <w:color w:val="000000"/>
              </w:rPr>
            </w:pPr>
          </w:p>
        </w:tc>
      </w:tr>
      <w:tr w:rsidR="00357055" w:rsidRPr="005518A4" w:rsidTr="004B310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5518A4">
              <w:rPr>
                <w:rFonts w:cs="Verdana"/>
                <w:color w:val="000000"/>
              </w:rPr>
              <w:t>Kantooradres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rPr>
                <w:rFonts w:cs="Verdana"/>
                <w:color w:val="000000"/>
              </w:rPr>
            </w:pPr>
          </w:p>
        </w:tc>
      </w:tr>
      <w:tr w:rsidR="00357055" w:rsidRPr="005518A4" w:rsidTr="004B310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5518A4">
              <w:rPr>
                <w:rFonts w:cs="Verdana"/>
                <w:color w:val="000000"/>
              </w:rPr>
              <w:t>Postadres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rPr>
                <w:rFonts w:cs="Verdana"/>
                <w:color w:val="000000"/>
              </w:rPr>
            </w:pPr>
          </w:p>
        </w:tc>
      </w:tr>
      <w:tr w:rsidR="00357055" w:rsidRPr="005518A4" w:rsidTr="004B310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5518A4">
              <w:rPr>
                <w:rFonts w:cs="Verdana"/>
                <w:color w:val="000000"/>
              </w:rPr>
              <w:t>Telefoonnummer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rPr>
                <w:rFonts w:cs="Verdana"/>
                <w:color w:val="000000"/>
              </w:rPr>
            </w:pPr>
          </w:p>
        </w:tc>
      </w:tr>
      <w:tr w:rsidR="00357055" w:rsidRPr="005518A4" w:rsidTr="004B310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ind w:left="176"/>
              <w:rPr>
                <w:rFonts w:cs="Verdana"/>
                <w:color w:val="000000"/>
              </w:rPr>
            </w:pPr>
            <w:r w:rsidRPr="005518A4">
              <w:rPr>
                <w:rFonts w:cs="Verdana"/>
                <w:color w:val="000000"/>
              </w:rPr>
              <w:t>E-</w:t>
            </w:r>
            <w:proofErr w:type="spellStart"/>
            <w:r w:rsidRPr="005518A4">
              <w:rPr>
                <w:rFonts w:cs="Verdana"/>
                <w:color w:val="000000"/>
              </w:rPr>
              <w:t>mailadres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rPr>
                <w:rFonts w:cs="Verdana"/>
                <w:b/>
                <w:bCs/>
                <w:i/>
                <w:iCs/>
                <w:color w:val="000000"/>
              </w:rPr>
            </w:pPr>
          </w:p>
        </w:tc>
      </w:tr>
      <w:tr w:rsidR="00357055" w:rsidRPr="00BA6E8F" w:rsidTr="004B310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5518A4">
              <w:rPr>
                <w:rFonts w:cs="Verdana"/>
                <w:color w:val="000000"/>
                <w:lang w:val="nl-NL"/>
              </w:rPr>
              <w:t>Ingeschreven in het Handelsregister van de Kamer van Koophandel te: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357055" w:rsidRPr="005518A4" w:rsidTr="004B310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5518A4">
              <w:rPr>
                <w:rFonts w:cs="Verdana"/>
                <w:color w:val="000000"/>
              </w:rPr>
              <w:t>KvK-nummer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tabs>
                <w:tab w:val="right" w:pos="6980"/>
              </w:tabs>
              <w:rPr>
                <w:rFonts w:cs="Verdana"/>
                <w:color w:val="000000"/>
              </w:rPr>
            </w:pPr>
            <w:r w:rsidRPr="005518A4">
              <w:rPr>
                <w:color w:val="000000"/>
              </w:rPr>
              <w:tab/>
            </w:r>
            <w:r w:rsidRPr="005518A4">
              <w:rPr>
                <w:rFonts w:cs="Verdana"/>
                <w:color w:val="000000"/>
              </w:rPr>
              <w:t xml:space="preserve">(8 </w:t>
            </w:r>
            <w:proofErr w:type="spellStart"/>
            <w:r w:rsidRPr="005518A4">
              <w:rPr>
                <w:rFonts w:cs="Verdana"/>
                <w:color w:val="000000"/>
              </w:rPr>
              <w:t>cijfers</w:t>
            </w:r>
            <w:proofErr w:type="spellEnd"/>
            <w:r w:rsidRPr="005518A4">
              <w:rPr>
                <w:rFonts w:cs="Verdana"/>
                <w:color w:val="000000"/>
              </w:rPr>
              <w:t>)</w:t>
            </w:r>
          </w:p>
        </w:tc>
      </w:tr>
      <w:tr w:rsidR="00357055" w:rsidRPr="005518A4" w:rsidTr="004B310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5518A4">
              <w:rPr>
                <w:rFonts w:cs="Verdana"/>
                <w:color w:val="000000"/>
              </w:rPr>
              <w:t>Vestigingsnummer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tabs>
                <w:tab w:val="right" w:pos="6980"/>
              </w:tabs>
              <w:rPr>
                <w:color w:val="000000"/>
              </w:rPr>
            </w:pPr>
            <w:r w:rsidRPr="005518A4">
              <w:rPr>
                <w:color w:val="000000"/>
              </w:rPr>
              <w:tab/>
            </w:r>
            <w:r w:rsidRPr="005518A4">
              <w:rPr>
                <w:rFonts w:cs="Verdana"/>
                <w:color w:val="000000"/>
              </w:rPr>
              <w:t xml:space="preserve">(12 </w:t>
            </w:r>
            <w:proofErr w:type="spellStart"/>
            <w:r w:rsidRPr="005518A4">
              <w:rPr>
                <w:rFonts w:cs="Verdana"/>
                <w:color w:val="000000"/>
              </w:rPr>
              <w:t>cijfers</w:t>
            </w:r>
            <w:proofErr w:type="spellEnd"/>
            <w:r w:rsidRPr="005518A4">
              <w:rPr>
                <w:rFonts w:cs="Verdana"/>
                <w:color w:val="000000"/>
              </w:rPr>
              <w:t>)</w:t>
            </w:r>
          </w:p>
        </w:tc>
      </w:tr>
    </w:tbl>
    <w:p w:rsidR="00357055" w:rsidRPr="005518A4" w:rsidRDefault="00357055" w:rsidP="00357055">
      <w:pPr>
        <w:rPr>
          <w:rFonts w:cs="Verdana"/>
          <w:b/>
          <w:bCs/>
          <w:color w:val="000000"/>
        </w:rPr>
      </w:pPr>
      <w:r w:rsidRPr="005518A4">
        <w:rPr>
          <w:rFonts w:cs="Verdana"/>
          <w:color w:val="000000"/>
        </w:rPr>
        <w:br/>
      </w:r>
      <w:proofErr w:type="spellStart"/>
      <w:r w:rsidRPr="005518A4">
        <w:rPr>
          <w:rFonts w:cs="Verdana"/>
          <w:b/>
          <w:bCs/>
          <w:color w:val="000000"/>
        </w:rPr>
        <w:t>Onderneming</w:t>
      </w:r>
      <w:proofErr w:type="spellEnd"/>
      <w:r w:rsidRPr="005518A4">
        <w:rPr>
          <w:rFonts w:cs="Verdana"/>
          <w:b/>
          <w:bCs/>
          <w:color w:val="000000"/>
        </w:rPr>
        <w:t xml:space="preserve"> 3</w:t>
      </w:r>
    </w:p>
    <w:p w:rsidR="00357055" w:rsidRPr="005518A4" w:rsidRDefault="00357055" w:rsidP="00357055">
      <w:pPr>
        <w:ind w:left="1418"/>
        <w:rPr>
          <w:rFonts w:cs="Verdana"/>
          <w:b/>
          <w:bCs/>
          <w:color w:val="000000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1"/>
      </w:tblGrid>
      <w:tr w:rsidR="00357055" w:rsidRPr="005518A4" w:rsidTr="004B310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5518A4">
              <w:rPr>
                <w:rFonts w:cs="Verdana"/>
                <w:color w:val="000000"/>
              </w:rPr>
              <w:t>Naam</w:t>
            </w:r>
            <w:proofErr w:type="spellEnd"/>
            <w:r w:rsidRPr="005518A4">
              <w:rPr>
                <w:rFonts w:cs="Verdana"/>
                <w:color w:val="000000"/>
              </w:rPr>
              <w:t xml:space="preserve"> (</w:t>
            </w:r>
            <w:proofErr w:type="spellStart"/>
            <w:r w:rsidRPr="005518A4">
              <w:rPr>
                <w:rFonts w:cs="Verdana"/>
                <w:color w:val="000000"/>
              </w:rPr>
              <w:t>volgens</w:t>
            </w:r>
            <w:proofErr w:type="spellEnd"/>
            <w:r w:rsidRPr="005518A4">
              <w:rPr>
                <w:rFonts w:cs="Verdana"/>
                <w:color w:val="000000"/>
              </w:rPr>
              <w:t xml:space="preserve"> </w:t>
            </w:r>
            <w:proofErr w:type="spellStart"/>
            <w:r w:rsidRPr="005518A4">
              <w:rPr>
                <w:rFonts w:cs="Verdana"/>
                <w:color w:val="000000"/>
              </w:rPr>
              <w:t>handelsregister</w:t>
            </w:r>
            <w:proofErr w:type="spellEnd"/>
            <w:r w:rsidRPr="005518A4">
              <w:rPr>
                <w:rFonts w:cs="Verdana"/>
                <w:color w:val="000000"/>
              </w:rPr>
              <w:t>)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rPr>
                <w:rFonts w:cs="Verdana"/>
                <w:color w:val="000000"/>
              </w:rPr>
            </w:pPr>
          </w:p>
        </w:tc>
      </w:tr>
      <w:tr w:rsidR="00357055" w:rsidRPr="005518A4" w:rsidTr="004B310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5518A4">
              <w:rPr>
                <w:rFonts w:cs="Verdana"/>
                <w:color w:val="000000"/>
              </w:rPr>
              <w:t>Rechtsvorm</w:t>
            </w:r>
            <w:proofErr w:type="spellEnd"/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rPr>
                <w:rFonts w:cs="Verdana"/>
                <w:color w:val="000000"/>
              </w:rPr>
            </w:pPr>
          </w:p>
        </w:tc>
      </w:tr>
      <w:tr w:rsidR="00357055" w:rsidRPr="005518A4" w:rsidTr="004B310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5518A4">
              <w:rPr>
                <w:rFonts w:cs="Verdana"/>
                <w:color w:val="000000"/>
              </w:rPr>
              <w:t>Contactpersoon</w:t>
            </w:r>
            <w:proofErr w:type="spellEnd"/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rPr>
                <w:rFonts w:cs="Verdana"/>
                <w:color w:val="000000"/>
              </w:rPr>
            </w:pPr>
          </w:p>
        </w:tc>
      </w:tr>
      <w:tr w:rsidR="00357055" w:rsidRPr="005518A4" w:rsidTr="004B310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5518A4">
              <w:rPr>
                <w:rFonts w:cs="Verdana"/>
                <w:color w:val="000000"/>
              </w:rPr>
              <w:t>Kantooradres</w:t>
            </w:r>
            <w:proofErr w:type="spellEnd"/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rPr>
                <w:rFonts w:cs="Verdana"/>
                <w:color w:val="000000"/>
              </w:rPr>
            </w:pPr>
          </w:p>
        </w:tc>
      </w:tr>
      <w:tr w:rsidR="00357055" w:rsidRPr="005518A4" w:rsidTr="004B310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5518A4">
              <w:rPr>
                <w:rFonts w:cs="Verdana"/>
                <w:color w:val="000000"/>
              </w:rPr>
              <w:t>Postadres</w:t>
            </w:r>
            <w:proofErr w:type="spellEnd"/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rPr>
                <w:rFonts w:cs="Verdana"/>
                <w:color w:val="000000"/>
              </w:rPr>
            </w:pPr>
          </w:p>
        </w:tc>
      </w:tr>
      <w:tr w:rsidR="00357055" w:rsidRPr="005518A4" w:rsidTr="004B310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5518A4">
              <w:rPr>
                <w:rFonts w:cs="Verdana"/>
                <w:color w:val="000000"/>
              </w:rPr>
              <w:t>Telefoonnummer</w:t>
            </w:r>
            <w:proofErr w:type="spellEnd"/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rPr>
                <w:rFonts w:cs="Verdana"/>
                <w:color w:val="000000"/>
              </w:rPr>
            </w:pPr>
          </w:p>
        </w:tc>
      </w:tr>
      <w:tr w:rsidR="00357055" w:rsidRPr="005518A4" w:rsidTr="004B310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ind w:left="176"/>
              <w:rPr>
                <w:rFonts w:cs="Verdana"/>
                <w:color w:val="000000"/>
              </w:rPr>
            </w:pPr>
            <w:r w:rsidRPr="005518A4">
              <w:rPr>
                <w:rFonts w:cs="Verdana"/>
                <w:color w:val="000000"/>
              </w:rPr>
              <w:t>E-</w:t>
            </w:r>
            <w:proofErr w:type="spellStart"/>
            <w:r w:rsidRPr="005518A4">
              <w:rPr>
                <w:rFonts w:cs="Verdana"/>
                <w:color w:val="000000"/>
              </w:rPr>
              <w:t>mailadres</w:t>
            </w:r>
            <w:proofErr w:type="spellEnd"/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rPr>
                <w:rFonts w:cs="Verdana"/>
                <w:b/>
                <w:bCs/>
                <w:i/>
                <w:iCs/>
                <w:color w:val="000000"/>
              </w:rPr>
            </w:pPr>
          </w:p>
        </w:tc>
      </w:tr>
      <w:tr w:rsidR="00357055" w:rsidRPr="00BA6E8F" w:rsidTr="004B310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5518A4">
              <w:rPr>
                <w:rFonts w:cs="Verdana"/>
                <w:color w:val="000000"/>
                <w:lang w:val="nl-NL"/>
              </w:rPr>
              <w:t xml:space="preserve">Ingeschreven in het Handelsregister </w:t>
            </w:r>
            <w:r w:rsidRPr="005518A4">
              <w:rPr>
                <w:rFonts w:cs="Verdana"/>
                <w:color w:val="000000"/>
                <w:lang w:val="nl-NL"/>
              </w:rPr>
              <w:lastRenderedPageBreak/>
              <w:t>van de Kamer van Koophandel te: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357055" w:rsidRPr="005518A4" w:rsidTr="004B310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5518A4">
              <w:rPr>
                <w:rFonts w:cs="Verdana"/>
                <w:color w:val="000000"/>
              </w:rPr>
              <w:t>KvK-nummer</w:t>
            </w:r>
            <w:proofErr w:type="spellEnd"/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tabs>
                <w:tab w:val="right" w:pos="6980"/>
              </w:tabs>
              <w:rPr>
                <w:rFonts w:cs="Verdana"/>
                <w:color w:val="000000"/>
              </w:rPr>
            </w:pPr>
            <w:r w:rsidRPr="005518A4">
              <w:rPr>
                <w:color w:val="000000"/>
              </w:rPr>
              <w:tab/>
            </w:r>
            <w:r w:rsidRPr="005518A4">
              <w:rPr>
                <w:rFonts w:cs="Verdana"/>
                <w:color w:val="000000"/>
              </w:rPr>
              <w:t xml:space="preserve">(8 </w:t>
            </w:r>
            <w:proofErr w:type="spellStart"/>
            <w:r w:rsidRPr="005518A4">
              <w:rPr>
                <w:rFonts w:cs="Verdana"/>
                <w:color w:val="000000"/>
              </w:rPr>
              <w:t>cijfers</w:t>
            </w:r>
            <w:proofErr w:type="spellEnd"/>
            <w:r w:rsidRPr="005518A4">
              <w:rPr>
                <w:rFonts w:cs="Verdana"/>
                <w:color w:val="000000"/>
              </w:rPr>
              <w:t>)</w:t>
            </w:r>
          </w:p>
        </w:tc>
      </w:tr>
      <w:tr w:rsidR="00357055" w:rsidRPr="005518A4" w:rsidTr="004B3105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5518A4">
              <w:rPr>
                <w:rFonts w:cs="Verdana"/>
                <w:color w:val="000000"/>
              </w:rPr>
              <w:t>Vestigingsnummer</w:t>
            </w:r>
            <w:proofErr w:type="spellEnd"/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5" w:rsidRPr="005518A4" w:rsidRDefault="00357055" w:rsidP="004B3105">
            <w:pPr>
              <w:tabs>
                <w:tab w:val="right" w:pos="6980"/>
              </w:tabs>
              <w:rPr>
                <w:color w:val="000000"/>
              </w:rPr>
            </w:pPr>
            <w:r w:rsidRPr="005518A4">
              <w:rPr>
                <w:color w:val="000000"/>
              </w:rPr>
              <w:tab/>
            </w:r>
            <w:r w:rsidRPr="005518A4">
              <w:rPr>
                <w:rFonts w:cs="Verdana"/>
                <w:color w:val="000000"/>
              </w:rPr>
              <w:t xml:space="preserve">(12 </w:t>
            </w:r>
            <w:proofErr w:type="spellStart"/>
            <w:r w:rsidRPr="005518A4">
              <w:rPr>
                <w:rFonts w:cs="Verdana"/>
                <w:color w:val="000000"/>
              </w:rPr>
              <w:t>cijfers</w:t>
            </w:r>
            <w:proofErr w:type="spellEnd"/>
            <w:r w:rsidRPr="005518A4">
              <w:rPr>
                <w:rFonts w:cs="Verdana"/>
                <w:color w:val="000000"/>
              </w:rPr>
              <w:t>)</w:t>
            </w:r>
          </w:p>
        </w:tc>
      </w:tr>
    </w:tbl>
    <w:p w:rsidR="00357055" w:rsidRPr="005518A4" w:rsidRDefault="00357055" w:rsidP="00357055">
      <w:pPr>
        <w:rPr>
          <w:rFonts w:cs="Verdana"/>
          <w:b/>
          <w:color w:val="000000"/>
        </w:rPr>
      </w:pPr>
    </w:p>
    <w:p w:rsidR="00357055" w:rsidRPr="005518A4" w:rsidRDefault="00357055" w:rsidP="00357055">
      <w:pPr>
        <w:rPr>
          <w:rFonts w:cs="Verdana"/>
          <w:color w:val="000000"/>
          <w:lang w:val="nl-NL"/>
        </w:rPr>
      </w:pPr>
      <w:r w:rsidRPr="005518A4">
        <w:rPr>
          <w:rFonts w:cs="Verdana"/>
          <w:color w:val="000000"/>
          <w:lang w:val="nl-NL"/>
        </w:rPr>
        <w:t>Vul de tabel aan indien nodig.</w:t>
      </w:r>
    </w:p>
    <w:bookmarkEnd w:id="5"/>
    <w:p w:rsidR="003F5EB0" w:rsidRPr="00357055" w:rsidRDefault="003F5EB0" w:rsidP="003F5EB0">
      <w:pPr>
        <w:rPr>
          <w:lang w:val="nl-NL"/>
        </w:rPr>
      </w:pPr>
    </w:p>
    <w:sectPr w:rsidR="003F5EB0" w:rsidRPr="00357055" w:rsidSect="000B3F94">
      <w:head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7055" w:rsidRDefault="00357055" w:rsidP="0088501B">
      <w:r>
        <w:separator/>
      </w:r>
    </w:p>
  </w:endnote>
  <w:endnote w:type="continuationSeparator" w:id="0">
    <w:p w:rsidR="00357055" w:rsidRDefault="00357055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7055" w:rsidRDefault="00357055" w:rsidP="0088501B">
      <w:r>
        <w:separator/>
      </w:r>
    </w:p>
  </w:footnote>
  <w:footnote w:type="continuationSeparator" w:id="0">
    <w:p w:rsidR="00357055" w:rsidRDefault="00357055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6E8F" w:rsidRPr="00476317" w:rsidRDefault="00BA6E8F" w:rsidP="00BA6E8F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BA6E8F" w:rsidRPr="00476317" w:rsidRDefault="00BA6E8F" w:rsidP="00BA6E8F">
    <w:pPr>
      <w:tabs>
        <w:tab w:val="left" w:pos="1260"/>
      </w:tabs>
      <w:rPr>
        <w:rFonts w:cs="V&amp;W Syntax (Adobe)"/>
      </w:rPr>
    </w:pPr>
    <w:proofErr w:type="spellStart"/>
    <w:r w:rsidRPr="00476317">
      <w:rPr>
        <w:rFonts w:cs="V&amp;W Syntax (Adobe)"/>
      </w:rPr>
      <w:t>Behoort</w:t>
    </w:r>
    <w:proofErr w:type="spellEnd"/>
    <w:r w:rsidRPr="00476317">
      <w:rPr>
        <w:rFonts w:cs="V&amp;W Syntax (Adobe)"/>
      </w:rPr>
      <w:t xml:space="preserve"> </w:t>
    </w:r>
    <w:proofErr w:type="spellStart"/>
    <w:r w:rsidRPr="00476317">
      <w:rPr>
        <w:rFonts w:cs="V&amp;W Syntax (Adobe)"/>
      </w:rPr>
      <w:t>bij</w:t>
    </w:r>
    <w:proofErr w:type="spellEnd"/>
    <w:r w:rsidRPr="00476317">
      <w:rPr>
        <w:rFonts w:cs="V&amp;W Syntax (Adobe)"/>
      </w:rPr>
      <w:t xml:space="preserve"> </w:t>
    </w:r>
    <w:proofErr w:type="spellStart"/>
    <w:r w:rsidRPr="00476317">
      <w:rPr>
        <w:rFonts w:cs="V&amp;W Syntax (Adobe)"/>
      </w:rPr>
      <w:t>zaaknummer</w:t>
    </w:r>
    <w:proofErr w:type="spellEnd"/>
    <w:r w:rsidRPr="00476317">
      <w:rPr>
        <w:rFonts w:cs="V&amp;W Syntax (Adobe)"/>
      </w:rPr>
      <w:t xml:space="preserve">: </w:t>
    </w:r>
    <w:r>
      <w:rPr>
        <w:rFonts w:cs="V&amp;W Syntax (Adobe)"/>
      </w:rPr>
      <w:t>31160229</w:t>
    </w:r>
    <w:r w:rsidRPr="00476317">
      <w:rPr>
        <w:rFonts w:cs="V&amp;W Syntax (Adobe)"/>
      </w:rPr>
      <w:t xml:space="preserve"> </w:t>
    </w:r>
  </w:p>
  <w:p w:rsidR="00BA6E8F" w:rsidRDefault="00BA6E8F" w:rsidP="00BA6E8F">
    <w:pPr>
      <w:pStyle w:val="Koptekst"/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15" w15:restartNumberingAfterBreak="0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6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F82458"/>
    <w:multiLevelType w:val="multilevel"/>
    <w:tmpl w:val="6A8E5BD4"/>
    <w:numStyleLink w:val="Stijl2"/>
  </w:abstractNum>
  <w:abstractNum w:abstractNumId="18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20" w15:restartNumberingAfterBreak="0">
    <w:nsid w:val="31CB79D8"/>
    <w:multiLevelType w:val="multilevel"/>
    <w:tmpl w:val="06962652"/>
    <w:numStyleLink w:val="Lijststijl"/>
  </w:abstractNum>
  <w:abstractNum w:abstractNumId="21" w15:restartNumberingAfterBreak="0">
    <w:nsid w:val="31E853D2"/>
    <w:multiLevelType w:val="multilevel"/>
    <w:tmpl w:val="06962652"/>
    <w:numStyleLink w:val="Lijststijl"/>
  </w:abstractNum>
  <w:abstractNum w:abstractNumId="22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6A6389A"/>
    <w:multiLevelType w:val="multilevel"/>
    <w:tmpl w:val="6A8E5BD4"/>
    <w:numStyleLink w:val="Stijl2"/>
  </w:abstractNum>
  <w:abstractNum w:abstractNumId="24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B631B"/>
    <w:multiLevelType w:val="multilevel"/>
    <w:tmpl w:val="06962652"/>
    <w:numStyleLink w:val="Lijststijl"/>
  </w:abstractNum>
  <w:abstractNum w:abstractNumId="27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9" w15:restartNumberingAfterBreak="0">
    <w:nsid w:val="5CAF5D0D"/>
    <w:multiLevelType w:val="multilevel"/>
    <w:tmpl w:val="06962652"/>
    <w:numStyleLink w:val="Lijststijl"/>
  </w:abstractNum>
  <w:abstractNum w:abstractNumId="30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9"/>
  </w:num>
  <w:num w:numId="4">
    <w:abstractNumId w:val="10"/>
  </w:num>
  <w:num w:numId="5">
    <w:abstractNumId w:val="17"/>
  </w:num>
  <w:num w:numId="6">
    <w:abstractNumId w:val="20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30"/>
  </w:num>
  <w:num w:numId="14">
    <w:abstractNumId w:val="3"/>
  </w:num>
  <w:num w:numId="15">
    <w:abstractNumId w:val="18"/>
  </w:num>
  <w:num w:numId="16">
    <w:abstractNumId w:val="24"/>
  </w:num>
  <w:num w:numId="17">
    <w:abstractNumId w:val="8"/>
  </w:num>
  <w:num w:numId="18">
    <w:abstractNumId w:val="21"/>
  </w:num>
  <w:num w:numId="19">
    <w:abstractNumId w:val="31"/>
  </w:num>
  <w:num w:numId="20">
    <w:abstractNumId w:val="12"/>
  </w:num>
  <w:num w:numId="21">
    <w:abstractNumId w:val="23"/>
  </w:num>
  <w:num w:numId="22">
    <w:abstractNumId w:val="26"/>
  </w:num>
  <w:num w:numId="23">
    <w:abstractNumId w:val="19"/>
  </w:num>
  <w:num w:numId="24">
    <w:abstractNumId w:val="28"/>
  </w:num>
  <w:num w:numId="25">
    <w:abstractNumId w:val="27"/>
  </w:num>
  <w:num w:numId="26">
    <w:abstractNumId w:val="6"/>
  </w:num>
  <w:num w:numId="27">
    <w:abstractNumId w:val="16"/>
  </w:num>
  <w:num w:numId="28">
    <w:abstractNumId w:val="22"/>
  </w:num>
  <w:num w:numId="29">
    <w:abstractNumId w:val="4"/>
  </w:num>
  <w:num w:numId="30">
    <w:abstractNumId w:val="13"/>
  </w:num>
  <w:num w:numId="31">
    <w:abstractNumId w:val="25"/>
  </w:num>
  <w:num w:numId="32">
    <w:abstractNumId w:val="15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055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57055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85737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BA6E8F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E2D4F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D1A59FD5-9942-4756-8132-89499D023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357055"/>
    <w:pPr>
      <w:spacing w:line="240" w:lineRule="atLeast"/>
    </w:pPr>
    <w:rPr>
      <w:rFonts w:ascii="Verdana" w:hAnsi="Verdana"/>
      <w:lang w:val="en-US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referentiegegevens">
    <w:name w:val="referentiegegevens"/>
    <w:basedOn w:val="Standaardalinea-lettertype"/>
    <w:rsid w:val="00357055"/>
    <w:rPr>
      <w:rFonts w:ascii="Verdana" w:hAnsi="Verdana" w:cs="Verdana"/>
      <w:position w:val="0"/>
      <w:sz w:val="18"/>
      <w:szCs w:val="18"/>
    </w:rPr>
  </w:style>
  <w:style w:type="paragraph" w:customStyle="1" w:styleId="referentiegegevparagraaf">
    <w:name w:val="referentiegegevparagraaf"/>
    <w:basedOn w:val="broodtekst"/>
    <w:rsid w:val="00357055"/>
    <w:pPr>
      <w:spacing w:before="25" w:after="25" w:line="130" w:lineRule="atLeast"/>
    </w:pPr>
    <w:rPr>
      <w:rFonts w:eastAsiaTheme="minorHAnsi"/>
      <w:noProof/>
      <w:sz w:val="13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357055"/>
    <w:pPr>
      <w:numPr>
        <w:ilvl w:val="1"/>
        <w:numId w:val="32"/>
      </w:numPr>
      <w:tabs>
        <w:tab w:val="clear" w:pos="0"/>
      </w:tabs>
      <w:spacing w:before="240"/>
      <w:ind w:left="454" w:hanging="227"/>
      <w:outlineLvl w:val="1"/>
    </w:pPr>
    <w:rPr>
      <w:rFonts w:eastAsiaTheme="minorHAnsi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357055"/>
    <w:pPr>
      <w:numPr>
        <w:ilvl w:val="2"/>
        <w:numId w:val="32"/>
      </w:numPr>
      <w:tabs>
        <w:tab w:val="clear" w:pos="0"/>
      </w:tabs>
      <w:spacing w:before="240"/>
      <w:ind w:left="681" w:hanging="227"/>
      <w:outlineLvl w:val="2"/>
    </w:pPr>
    <w:rPr>
      <w:rFonts w:eastAsiaTheme="minorHAnsi"/>
      <w:i/>
    </w:rPr>
  </w:style>
  <w:style w:type="paragraph" w:customStyle="1" w:styleId="BijlageGenummerdKop">
    <w:name w:val="BijlageGenummerdKop"/>
    <w:next w:val="broodtekst"/>
    <w:uiPriority w:val="12"/>
    <w:qFormat/>
    <w:rsid w:val="00357055"/>
    <w:pPr>
      <w:pageBreakBefore/>
      <w:numPr>
        <w:numId w:val="32"/>
      </w:numPr>
      <w:tabs>
        <w:tab w:val="clear" w:pos="0"/>
      </w:tabs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paragraph" w:customStyle="1" w:styleId="broodtekst">
    <w:name w:val="broodtekst"/>
    <w:basedOn w:val="Standaard"/>
    <w:link w:val="broodtekstChar2"/>
    <w:rsid w:val="00357055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</w:rPr>
  </w:style>
  <w:style w:type="character" w:customStyle="1" w:styleId="Verborgentekst">
    <w:name w:val="Verborgen tekst"/>
    <w:rsid w:val="00357055"/>
    <w:rPr>
      <w:rFonts w:ascii="Verdana" w:hAnsi="Verdana" w:cs="Arial"/>
      <w:b/>
      <w:i/>
      <w:vanish/>
      <w:color w:val="3366FF"/>
      <w:sz w:val="16"/>
      <w:szCs w:val="16"/>
    </w:rPr>
  </w:style>
  <w:style w:type="character" w:customStyle="1" w:styleId="broodtekstChar2">
    <w:name w:val="broodtekst Char2"/>
    <w:basedOn w:val="Standaardalinea-lettertype"/>
    <w:link w:val="broodtekst"/>
    <w:rsid w:val="00357055"/>
    <w:rPr>
      <w:rFonts w:ascii="Verdana" w:eastAsia="Times New Roman" w:hAnsi="Verdana"/>
      <w:lang w:val="en-US"/>
    </w:rPr>
  </w:style>
  <w:style w:type="character" w:styleId="Hyperlink">
    <w:name w:val="Hyperlink"/>
    <w:basedOn w:val="Standaardalinea-lettertype"/>
    <w:uiPriority w:val="99"/>
    <w:unhideWhenUsed/>
    <w:rsid w:val="00685737"/>
    <w:rPr>
      <w:color w:val="007BC7" w:themeColor="hyperlink"/>
      <w:u w:val="single"/>
    </w:rPr>
  </w:style>
  <w:style w:type="paragraph" w:customStyle="1" w:styleId="Huisstijl-Voorwaarden">
    <w:name w:val="Huisstijl-Voorwaarden"/>
    <w:basedOn w:val="broodtekst"/>
    <w:rsid w:val="00BA6E8F"/>
    <w:pPr>
      <w:spacing w:line="180" w:lineRule="exact"/>
    </w:pPr>
    <w:rPr>
      <w:rFonts w:cs="Times New Roman"/>
      <w:i/>
      <w:noProof/>
      <w:sz w:val="13"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koopcentrum-iv@rws.n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FF531D-6C24-4B79-B5AA-E97AB6E28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354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Zoutenbier, Nico (PPO)</dc:creator>
  <cp:keywords/>
  <dc:description/>
  <cp:lastModifiedBy>Arendse-Koopman, Christine (CIV)</cp:lastModifiedBy>
  <cp:revision>4</cp:revision>
  <dcterms:created xsi:type="dcterms:W3CDTF">2020-03-11T08:55:00Z</dcterms:created>
  <dcterms:modified xsi:type="dcterms:W3CDTF">2020-08-21T09:38:00Z</dcterms:modified>
</cp:coreProperties>
</file>